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7C27" w:rsidRPr="009B7615" w:rsidRDefault="00AF6855" w:rsidP="00B561C0">
      <w:bookmarkStart w:id="0" w:name="_GoBack"/>
      <w:bookmarkEnd w:id="0"/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43180</wp:posOffset>
                </wp:positionH>
                <wp:positionV relativeFrom="paragraph">
                  <wp:posOffset>173990</wp:posOffset>
                </wp:positionV>
                <wp:extent cx="5616575" cy="1404620"/>
                <wp:effectExtent l="0" t="0" r="22225" b="2159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65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6855" w:rsidRPr="0040617F" w:rsidRDefault="0040617F">
                            <w:pPr>
                              <w:rPr>
                                <w:b/>
                                <w:color w:val="7030A0"/>
                              </w:rPr>
                            </w:pPr>
                            <w:proofErr w:type="spellStart"/>
                            <w:r w:rsidRPr="0040617F">
                              <w:rPr>
                                <w:b/>
                                <w:color w:val="7030A0"/>
                              </w:rPr>
                              <w:t>LR</w:t>
                            </w:r>
                            <w:proofErr w:type="spellEnd"/>
                            <w:r w:rsidRPr="0040617F">
                              <w:rPr>
                                <w:b/>
                                <w:color w:val="7030A0"/>
                              </w:rPr>
                              <w:t xml:space="preserve"> </w:t>
                            </w:r>
                            <w:proofErr w:type="spellStart"/>
                            <w:r w:rsidRPr="0040617F">
                              <w:rPr>
                                <w:b/>
                                <w:color w:val="7030A0"/>
                              </w:rPr>
                              <w:t>4.1b</w:t>
                            </w:r>
                            <w:proofErr w:type="spellEnd"/>
                            <w:r w:rsidRPr="0040617F">
                              <w:rPr>
                                <w:b/>
                                <w:color w:val="7030A0"/>
                              </w:rPr>
                              <w:t xml:space="preserve"> Body Outline Sheet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.4pt;margin-top:13.7pt;width:442.25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">
                <v:textbox style="mso-fit-shape-to-text:t">
                  <w:txbxContent>
                    <w:p w:rsidR="00AF6855" w:rsidRPr="0040617F" w:rsidRDefault="0040617F">
                      <w:pPr>
                        <w:rPr>
                          <w:b/>
                          <w:color w:val="7030A0"/>
                        </w:rPr>
                      </w:pPr>
                      <w:proofErr w:type="spellStart"/>
                      <w:r w:rsidRPr="0040617F">
                        <w:rPr>
                          <w:b/>
                          <w:color w:val="7030A0"/>
                        </w:rPr>
                        <w:t>LR</w:t>
                      </w:r>
                      <w:proofErr w:type="spellEnd"/>
                      <w:r w:rsidRPr="0040617F">
                        <w:rPr>
                          <w:b/>
                          <w:color w:val="7030A0"/>
                        </w:rPr>
                        <w:t xml:space="preserve"> </w:t>
                      </w:r>
                      <w:proofErr w:type="spellStart"/>
                      <w:r w:rsidRPr="0040617F">
                        <w:rPr>
                          <w:b/>
                          <w:color w:val="7030A0"/>
                        </w:rPr>
                        <w:t>4.1b</w:t>
                      </w:r>
                      <w:proofErr w:type="spellEnd"/>
                      <w:r w:rsidRPr="0040617F">
                        <w:rPr>
                          <w:b/>
                          <w:color w:val="7030A0"/>
                        </w:rPr>
                        <w:t xml:space="preserve"> Body Outline Sheet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-191770</wp:posOffset>
            </wp:positionH>
            <wp:positionV relativeFrom="paragraph">
              <wp:posOffset>1022985</wp:posOffset>
            </wp:positionV>
            <wp:extent cx="5240020" cy="7432675"/>
            <wp:effectExtent l="0" t="0" r="0" b="0"/>
            <wp:wrapTight wrapText="bothSides">
              <wp:wrapPolygon edited="0">
                <wp:start x="0" y="0"/>
                <wp:lineTo x="0" y="21535"/>
                <wp:lineTo x="21516" y="21535"/>
                <wp:lineTo x="21516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ody_Outline[1]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40020" cy="7432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027C27" w:rsidRPr="009B7615" w:rsidSect="00B561C0">
      <w:pgSz w:w="11906" w:h="16838" w:code="9"/>
      <w:pgMar w:top="1440" w:right="1440" w:bottom="1440" w:left="1440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E230D310"/>
    <w:lvl w:ilvl="0">
      <w:start w:val="1"/>
      <w:numFmt w:val="decimal"/>
      <w:pStyle w:val="Heading1"/>
      <w:lvlText w:val="%1."/>
      <w:legacy w:legacy="1" w:legacySpace="288" w:legacyIndent="720"/>
      <w:lvlJc w:val="left"/>
    </w:lvl>
    <w:lvl w:ilvl="1">
      <w:start w:val="1"/>
      <w:numFmt w:val="decimal"/>
      <w:pStyle w:val="Heading2"/>
      <w:lvlText w:val="%1.%2"/>
      <w:legacy w:legacy="1" w:legacySpace="284" w:legacyIndent="720"/>
      <w:lvlJc w:val="left"/>
    </w:lvl>
    <w:lvl w:ilvl="2">
      <w:start w:val="1"/>
      <w:numFmt w:val="decimal"/>
      <w:pStyle w:val="Heading3"/>
      <w:lvlText w:val="%1.%2.%3"/>
      <w:legacy w:legacy="1" w:legacySpace="284" w:legacyIndent="72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652C1161"/>
    <w:multiLevelType w:val="singleLevel"/>
    <w:tmpl w:val="F80453F2"/>
    <w:lvl w:ilvl="0">
      <w:start w:val="1"/>
      <w:numFmt w:val="bullet"/>
      <w:pStyle w:val="Bullet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0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855"/>
    <w:rsid w:val="00027C27"/>
    <w:rsid w:val="000C0CF4"/>
    <w:rsid w:val="00281579"/>
    <w:rsid w:val="00306C61"/>
    <w:rsid w:val="0037582B"/>
    <w:rsid w:val="0040617F"/>
    <w:rsid w:val="008339C7"/>
    <w:rsid w:val="00857548"/>
    <w:rsid w:val="009B7615"/>
    <w:rsid w:val="00AF6855"/>
    <w:rsid w:val="00B51BDC"/>
    <w:rsid w:val="00B561C0"/>
    <w:rsid w:val="00B773CE"/>
    <w:rsid w:val="00C91823"/>
    <w:rsid w:val="00D008AB"/>
    <w:rsid w:val="00FA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C99860"/>
  <w15:chartTrackingRefBased/>
  <w15:docId w15:val="{9BF5E707-0F7D-478F-A277-C554E604F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73CE"/>
    <w:rPr>
      <w:rFonts w:ascii="Arial" w:hAnsi="Arial" w:cs="Times New Roman"/>
      <w:sz w:val="24"/>
      <w:szCs w:val="20"/>
    </w:rPr>
  </w:style>
  <w:style w:type="paragraph" w:styleId="Heading1">
    <w:name w:val="heading 1"/>
    <w:aliases w:val="Outline1"/>
    <w:basedOn w:val="Normal"/>
    <w:next w:val="Normal"/>
    <w:link w:val="Heading1Char"/>
    <w:qFormat/>
    <w:rsid w:val="00C91823"/>
    <w:pPr>
      <w:numPr>
        <w:numId w:val="6"/>
      </w:numPr>
      <w:outlineLvl w:val="0"/>
    </w:pPr>
    <w:rPr>
      <w:kern w:val="24"/>
    </w:rPr>
  </w:style>
  <w:style w:type="paragraph" w:styleId="Heading2">
    <w:name w:val="heading 2"/>
    <w:aliases w:val="Outline2"/>
    <w:basedOn w:val="Normal"/>
    <w:next w:val="Normal"/>
    <w:link w:val="Heading2Char"/>
    <w:qFormat/>
    <w:rsid w:val="00C91823"/>
    <w:pPr>
      <w:numPr>
        <w:ilvl w:val="1"/>
        <w:numId w:val="6"/>
      </w:numPr>
      <w:outlineLvl w:val="1"/>
    </w:pPr>
    <w:rPr>
      <w:kern w:val="24"/>
    </w:rPr>
  </w:style>
  <w:style w:type="paragraph" w:styleId="Heading3">
    <w:name w:val="heading 3"/>
    <w:aliases w:val="Outline3"/>
    <w:basedOn w:val="Normal"/>
    <w:next w:val="Normal"/>
    <w:link w:val="Heading3Char"/>
    <w:qFormat/>
    <w:rsid w:val="00B773CE"/>
    <w:pPr>
      <w:numPr>
        <w:ilvl w:val="2"/>
        <w:numId w:val="6"/>
      </w:numPr>
      <w:outlineLvl w:val="2"/>
    </w:pPr>
    <w:rPr>
      <w:kern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ted">
    <w:name w:val="Bulletted"/>
    <w:basedOn w:val="Normal"/>
    <w:next w:val="Normal"/>
    <w:rsid w:val="00B773CE"/>
    <w:pPr>
      <w:numPr>
        <w:numId w:val="5"/>
      </w:numPr>
      <w:tabs>
        <w:tab w:val="left" w:pos="360"/>
        <w:tab w:val="left" w:pos="1080"/>
        <w:tab w:val="left" w:pos="1800"/>
        <w:tab w:val="left" w:pos="3240"/>
      </w:tabs>
    </w:pPr>
  </w:style>
  <w:style w:type="paragraph" w:styleId="Footer">
    <w:name w:val="footer"/>
    <w:basedOn w:val="Normal"/>
    <w:link w:val="FooterChar"/>
    <w:rsid w:val="00C9182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C91823"/>
    <w:rPr>
      <w:rFonts w:ascii="Arial" w:eastAsia="Times New Roman" w:hAnsi="Arial" w:cs="Times New Roman"/>
      <w:sz w:val="24"/>
      <w:szCs w:val="20"/>
    </w:rPr>
  </w:style>
  <w:style w:type="paragraph" w:styleId="Header">
    <w:name w:val="header"/>
    <w:basedOn w:val="Normal"/>
    <w:link w:val="HeaderChar"/>
    <w:rsid w:val="00C9182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91823"/>
    <w:rPr>
      <w:rFonts w:ascii="Arial" w:eastAsia="Times New Roman" w:hAnsi="Arial" w:cs="Times New Roman"/>
      <w:sz w:val="24"/>
      <w:szCs w:val="20"/>
    </w:rPr>
  </w:style>
  <w:style w:type="character" w:customStyle="1" w:styleId="Heading1Char">
    <w:name w:val="Heading 1 Char"/>
    <w:aliases w:val="Outline1 Char"/>
    <w:basedOn w:val="DefaultParagraphFont"/>
    <w:link w:val="Heading1"/>
    <w:rsid w:val="00C91823"/>
    <w:rPr>
      <w:rFonts w:ascii="Arial" w:eastAsia="Times New Roman" w:hAnsi="Arial" w:cs="Times New Roman"/>
      <w:kern w:val="24"/>
      <w:sz w:val="24"/>
      <w:szCs w:val="20"/>
    </w:rPr>
  </w:style>
  <w:style w:type="character" w:customStyle="1" w:styleId="Heading2Char">
    <w:name w:val="Heading 2 Char"/>
    <w:aliases w:val="Outline2 Char"/>
    <w:basedOn w:val="DefaultParagraphFont"/>
    <w:link w:val="Heading2"/>
    <w:rsid w:val="00C91823"/>
    <w:rPr>
      <w:rFonts w:ascii="Arial" w:eastAsia="Times New Roman" w:hAnsi="Arial" w:cs="Times New Roman"/>
      <w:kern w:val="24"/>
      <w:sz w:val="24"/>
      <w:szCs w:val="20"/>
    </w:rPr>
  </w:style>
  <w:style w:type="character" w:customStyle="1" w:styleId="Heading3Char">
    <w:name w:val="Heading 3 Char"/>
    <w:aliases w:val="Outline3 Char"/>
    <w:basedOn w:val="DefaultParagraphFont"/>
    <w:link w:val="Heading3"/>
    <w:rsid w:val="00C91823"/>
    <w:rPr>
      <w:rFonts w:ascii="Arial" w:hAnsi="Arial" w:cs="Times New Roman"/>
      <w:kern w:val="24"/>
      <w:sz w:val="24"/>
      <w:szCs w:val="20"/>
    </w:rPr>
  </w:style>
  <w:style w:type="paragraph" w:customStyle="1" w:styleId="Outline4">
    <w:name w:val="Outline4"/>
    <w:basedOn w:val="Normal"/>
    <w:next w:val="Normal"/>
    <w:rsid w:val="00C91823"/>
    <w:pPr>
      <w:ind w:left="2160"/>
    </w:pPr>
    <w:rPr>
      <w:kern w:val="24"/>
    </w:rPr>
  </w:style>
  <w:style w:type="paragraph" w:customStyle="1" w:styleId="Outline5">
    <w:name w:val="Outline5"/>
    <w:basedOn w:val="Normal"/>
    <w:next w:val="Normal"/>
    <w:rsid w:val="00C91823"/>
    <w:pPr>
      <w:ind w:left="720"/>
    </w:pPr>
    <w:rPr>
      <w:kern w:val="24"/>
    </w:rPr>
  </w:style>
  <w:style w:type="paragraph" w:customStyle="1" w:styleId="Outline6">
    <w:name w:val="Outline6"/>
    <w:basedOn w:val="Normal"/>
    <w:next w:val="Normal"/>
    <w:rsid w:val="00C91823"/>
    <w:pPr>
      <w:spacing w:after="240"/>
      <w:ind w:left="2160"/>
    </w:pPr>
    <w:rPr>
      <w:kern w:val="24"/>
    </w:rPr>
  </w:style>
  <w:style w:type="paragraph" w:customStyle="1" w:styleId="Outline7">
    <w:name w:val="Outline7"/>
    <w:basedOn w:val="Normal"/>
    <w:next w:val="Normal"/>
    <w:rsid w:val="00C91823"/>
    <w:pPr>
      <w:spacing w:after="240"/>
      <w:ind w:left="720"/>
    </w:pPr>
    <w:rPr>
      <w:kern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617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61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Scottish Government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Hamilton K (Kay)</dc:creator>
  <cp:keywords/>
  <dc:description/>
  <cp:lastModifiedBy>Nowek G (Gail)</cp:lastModifiedBy>
  <cp:revision>2</cp:revision>
  <dcterms:created xsi:type="dcterms:W3CDTF">2019-05-20T14:58:00Z</dcterms:created>
  <dcterms:modified xsi:type="dcterms:W3CDTF">2019-05-20T14:58:00Z</dcterms:modified>
</cp:coreProperties>
</file>